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9081939" name="d5f87750-c111-11ef-9554-8d8ee67662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142599" name="d5f87750-c111-11ef-9554-8d8ee67662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2690665" name="99f39650-c110-11ef-a61e-6d97ae065d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522086" name="99f39650-c110-11ef-a61e-6d97ae065d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0718862" name="ab60a590-c110-11ef-8df9-352c5f0a1d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229148" name="ab60a590-c110-11ef-8df9-352c5f0a1d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42001424" name="c4a01e00-c110-11ef-8277-83e8e89b0e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816841" name="c4a01e00-c110-11ef-8277-83e8e89b0ec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7933580" name="d6282f50-c110-11ef-9bd8-9f424067ca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3920418" name="d6282f50-c110-11ef-9bd8-9f424067cac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1740796" name="f5d59ef0-c110-11ef-ab12-b1a9e40e5e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800902" name="f5d59ef0-c110-11ef-ab12-b1a9e40e5e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0941347" name="11467650-c111-11ef-82e8-43e393c5e5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157080" name="11467650-c111-11ef-82e8-43e393c5e5d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358368" name="20ac1cd0-c111-11ef-a361-650d19e237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087477" name="20ac1cd0-c111-11ef-a361-650d19e2370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8615530" name="91a92180-c111-11ef-bc73-d9c68d5e0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580243" name="91a92180-c111-11ef-bc73-d9c68d5e0a0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5173686" name="a8c3e530-c111-11ef-8eb4-db73be36f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046825" name="a8c3e530-c111-11ef-8eb4-db73be36f4c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0411856" name="be02bcf0-c111-11ef-8218-4102a27344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0935527" name="be02bcf0-c111-11ef-8218-4102a273447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EH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2509732" name="0e428fb0-c112-11ef-83e8-d9d6cfbaf8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73538" name="0e428fb0-c112-11ef-83e8-d9d6cfbaf8e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0616137" name="294c67e0-c112-11ef-ae94-490576cbd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8572847" name="294c67e0-c112-11ef-ae94-490576cbdcd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7077114" name="44ff9f70-c112-11ef-9f9a-8b90c5af05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103336" name="44ff9f70-c112-11ef-9f9a-8b90c5af05f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UG/ EG / OG/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4231330" name="778b6190-c112-11ef-9a2a-6154fefa1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092346" name="778b6190-c112-11ef-9a2a-6154fefa12a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